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57DDD7" w14:textId="77777777" w:rsidR="00737524" w:rsidRPr="00974E2B" w:rsidRDefault="00974E2B">
      <w:pPr>
        <w:jc w:val="right"/>
        <w:rPr>
          <w:lang w:val="ru-RU"/>
        </w:rPr>
      </w:pPr>
      <w:proofErr w:type="spellStart"/>
      <w:r w:rsidRPr="00974E2B">
        <w:rPr>
          <w:b/>
          <w:lang w:val="ru-RU"/>
        </w:rPr>
        <w:t>Додаток</w:t>
      </w:r>
      <w:proofErr w:type="spellEnd"/>
      <w:r w:rsidRPr="00974E2B">
        <w:rPr>
          <w:b/>
          <w:lang w:val="ru-RU"/>
        </w:rPr>
        <w:t xml:space="preserve"> А1</w:t>
      </w:r>
    </w:p>
    <w:p w14:paraId="05E6527B" w14:textId="77777777" w:rsidR="00737524" w:rsidRPr="00974E2B" w:rsidRDefault="00974E2B">
      <w:pPr>
        <w:jc w:val="right"/>
        <w:rPr>
          <w:lang w:val="ru-RU"/>
        </w:rPr>
      </w:pPr>
      <w:r w:rsidRPr="00974E2B">
        <w:rPr>
          <w:lang w:val="ru-RU"/>
        </w:rPr>
        <w:t xml:space="preserve">до Тендерного </w:t>
      </w:r>
      <w:proofErr w:type="spellStart"/>
      <w:r w:rsidRPr="00974E2B">
        <w:rPr>
          <w:lang w:val="ru-RU"/>
        </w:rPr>
        <w:t>оголошення</w:t>
      </w:r>
      <w:proofErr w:type="spellEnd"/>
      <w:r w:rsidRPr="00974E2B">
        <w:rPr>
          <w:lang w:val="ru-RU"/>
        </w:rPr>
        <w:t xml:space="preserve"> (</w:t>
      </w:r>
      <w:proofErr w:type="spellStart"/>
      <w:r w:rsidRPr="00974E2B">
        <w:rPr>
          <w:lang w:val="ru-RU"/>
        </w:rPr>
        <w:t>ідентифікатор</w:t>
      </w:r>
      <w:proofErr w:type="spellEnd"/>
      <w:r w:rsidRPr="00974E2B">
        <w:rPr>
          <w:lang w:val="ru-RU"/>
        </w:rPr>
        <w:t xml:space="preserve"> </w:t>
      </w:r>
      <w:proofErr w:type="spellStart"/>
      <w:r w:rsidRPr="00974E2B">
        <w:rPr>
          <w:lang w:val="ru-RU"/>
        </w:rPr>
        <w:t>закупівлі</w:t>
      </w:r>
      <w:proofErr w:type="spellEnd"/>
      <w:r w:rsidRPr="00974E2B">
        <w:rPr>
          <w:lang w:val="ru-RU"/>
        </w:rPr>
        <w:t>: 21072026)</w:t>
      </w:r>
    </w:p>
    <w:p w14:paraId="6FF6F632" w14:textId="77777777" w:rsidR="00737524" w:rsidRDefault="00974E2B">
      <w:pPr>
        <w:jc w:val="center"/>
      </w:pPr>
      <w:proofErr w:type="spellStart"/>
      <w:r>
        <w:rPr>
          <w:b/>
          <w:sz w:val="26"/>
        </w:rPr>
        <w:t>Загальна</w:t>
      </w:r>
      <w:proofErr w:type="spellEnd"/>
      <w:r>
        <w:rPr>
          <w:b/>
          <w:sz w:val="26"/>
        </w:rPr>
        <w:t xml:space="preserve"> </w:t>
      </w:r>
      <w:proofErr w:type="spellStart"/>
      <w:r>
        <w:rPr>
          <w:b/>
          <w:sz w:val="26"/>
        </w:rPr>
        <w:t>інформація</w:t>
      </w:r>
      <w:proofErr w:type="spellEnd"/>
    </w:p>
    <w:p w14:paraId="704FE13C" w14:textId="77777777" w:rsidR="00737524" w:rsidRDefault="00737524"/>
    <w:tbl>
      <w:tblPr>
        <w:tblStyle w:val="aff2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6803"/>
        <w:gridCol w:w="3061"/>
      </w:tblGrid>
      <w:tr w:rsidR="00737524" w14:paraId="4BC3367C" w14:textId="77777777">
        <w:trPr>
          <w:jc w:val="center"/>
        </w:trPr>
        <w:tc>
          <w:tcPr>
            <w:tcW w:w="6803" w:type="dxa"/>
          </w:tcPr>
          <w:p w14:paraId="4380AB6A" w14:textId="77777777" w:rsidR="00737524" w:rsidRDefault="00974E2B">
            <w:r>
              <w:rPr>
                <w:b/>
              </w:rPr>
              <w:t>Опис</w:t>
            </w:r>
          </w:p>
        </w:tc>
        <w:tc>
          <w:tcPr>
            <w:tcW w:w="3061" w:type="dxa"/>
          </w:tcPr>
          <w:p w14:paraId="3A3CDBA6" w14:textId="77777777" w:rsidR="00737524" w:rsidRDefault="00974E2B">
            <w:r>
              <w:rPr>
                <w:b/>
              </w:rPr>
              <w:t>Відповідь</w:t>
            </w:r>
          </w:p>
        </w:tc>
      </w:tr>
      <w:tr w:rsidR="00737524" w:rsidRPr="00974E2B" w14:paraId="32678ED6" w14:textId="77777777">
        <w:trPr>
          <w:jc w:val="center"/>
        </w:trPr>
        <w:tc>
          <w:tcPr>
            <w:tcW w:w="6803" w:type="dxa"/>
          </w:tcPr>
          <w:p w14:paraId="1B0E2251" w14:textId="77777777" w:rsidR="00737524" w:rsidRPr="00974E2B" w:rsidRDefault="00974E2B">
            <w:pPr>
              <w:rPr>
                <w:lang w:val="ru-RU"/>
              </w:rPr>
            </w:pPr>
            <w:r w:rsidRPr="00974E2B">
              <w:rPr>
                <w:lang w:val="ru-RU"/>
              </w:rPr>
              <w:t xml:space="preserve">ПІБ </w:t>
            </w:r>
            <w:proofErr w:type="spellStart"/>
            <w:r w:rsidRPr="00974E2B">
              <w:rPr>
                <w:lang w:val="ru-RU"/>
              </w:rPr>
              <w:t>учасника</w:t>
            </w:r>
            <w:proofErr w:type="spellEnd"/>
            <w:r w:rsidRPr="00974E2B">
              <w:rPr>
                <w:lang w:val="ru-RU"/>
              </w:rPr>
              <w:t xml:space="preserve"> / </w:t>
            </w:r>
            <w:proofErr w:type="spellStart"/>
            <w:r w:rsidRPr="00974E2B">
              <w:rPr>
                <w:lang w:val="ru-RU"/>
              </w:rPr>
              <w:t>назва</w:t>
            </w:r>
            <w:proofErr w:type="spellEnd"/>
            <w:r w:rsidRPr="00974E2B">
              <w:rPr>
                <w:lang w:val="ru-RU"/>
              </w:rPr>
              <w:t xml:space="preserve"> </w:t>
            </w:r>
            <w:proofErr w:type="spellStart"/>
            <w:r w:rsidRPr="00974E2B">
              <w:rPr>
                <w:lang w:val="ru-RU"/>
              </w:rPr>
              <w:t>юридичної</w:t>
            </w:r>
            <w:proofErr w:type="spellEnd"/>
            <w:r w:rsidRPr="00974E2B">
              <w:rPr>
                <w:lang w:val="ru-RU"/>
              </w:rPr>
              <w:t xml:space="preserve"> особи (</w:t>
            </w:r>
            <w:proofErr w:type="spellStart"/>
            <w:r w:rsidRPr="00974E2B">
              <w:rPr>
                <w:lang w:val="ru-RU"/>
              </w:rPr>
              <w:t>повністю</w:t>
            </w:r>
            <w:proofErr w:type="spellEnd"/>
            <w:r w:rsidRPr="00974E2B">
              <w:rPr>
                <w:lang w:val="ru-RU"/>
              </w:rPr>
              <w:t xml:space="preserve">), РНОКПП (код ЄДРПОУ – за </w:t>
            </w:r>
            <w:proofErr w:type="spellStart"/>
            <w:r w:rsidRPr="00974E2B">
              <w:rPr>
                <w:lang w:val="ru-RU"/>
              </w:rPr>
              <w:t>наявності</w:t>
            </w:r>
            <w:proofErr w:type="spellEnd"/>
            <w:r w:rsidRPr="00974E2B">
              <w:rPr>
                <w:lang w:val="ru-RU"/>
              </w:rPr>
              <w:t>)</w:t>
            </w:r>
          </w:p>
        </w:tc>
        <w:tc>
          <w:tcPr>
            <w:tcW w:w="3061" w:type="dxa"/>
          </w:tcPr>
          <w:p w14:paraId="08474D27" w14:textId="77777777" w:rsidR="00737524" w:rsidRPr="00974E2B" w:rsidRDefault="00737524">
            <w:pPr>
              <w:rPr>
                <w:lang w:val="ru-RU"/>
              </w:rPr>
            </w:pPr>
          </w:p>
        </w:tc>
      </w:tr>
      <w:tr w:rsidR="00737524" w:rsidRPr="00974E2B" w14:paraId="025D5667" w14:textId="77777777">
        <w:trPr>
          <w:jc w:val="center"/>
        </w:trPr>
        <w:tc>
          <w:tcPr>
            <w:tcW w:w="6803" w:type="dxa"/>
          </w:tcPr>
          <w:p w14:paraId="49DF6E06" w14:textId="1AA21C6C" w:rsidR="00737524" w:rsidRPr="00974E2B" w:rsidRDefault="00974E2B">
            <w:pPr>
              <w:rPr>
                <w:lang w:val="ru-RU"/>
              </w:rPr>
            </w:pPr>
            <w:r w:rsidRPr="00974E2B">
              <w:rPr>
                <w:lang w:val="ru-RU"/>
              </w:rPr>
              <w:t xml:space="preserve">Статус </w:t>
            </w:r>
            <w:proofErr w:type="spellStart"/>
            <w:r w:rsidRPr="00974E2B">
              <w:rPr>
                <w:lang w:val="ru-RU"/>
              </w:rPr>
              <w:t>учасника</w:t>
            </w:r>
            <w:proofErr w:type="spellEnd"/>
            <w:r w:rsidRPr="00974E2B">
              <w:rPr>
                <w:lang w:val="ru-RU"/>
              </w:rPr>
              <w:t xml:space="preserve"> (</w:t>
            </w:r>
            <w:proofErr w:type="spellStart"/>
            <w:r w:rsidRPr="00974E2B">
              <w:rPr>
                <w:lang w:val="ru-RU"/>
              </w:rPr>
              <w:t>фізична</w:t>
            </w:r>
            <w:proofErr w:type="spellEnd"/>
            <w:r w:rsidRPr="00974E2B">
              <w:rPr>
                <w:lang w:val="ru-RU"/>
              </w:rPr>
              <w:t xml:space="preserve"> особа / </w:t>
            </w:r>
            <w:proofErr w:type="spellStart"/>
            <w:r w:rsidRPr="00974E2B">
              <w:rPr>
                <w:lang w:val="ru-RU"/>
              </w:rPr>
              <w:t>фізична</w:t>
            </w:r>
            <w:proofErr w:type="spellEnd"/>
            <w:r w:rsidRPr="00974E2B">
              <w:rPr>
                <w:lang w:val="ru-RU"/>
              </w:rPr>
              <w:t xml:space="preserve"> особа – </w:t>
            </w:r>
            <w:proofErr w:type="spellStart"/>
            <w:r w:rsidRPr="00974E2B">
              <w:rPr>
                <w:lang w:val="ru-RU"/>
              </w:rPr>
              <w:t>підприємець</w:t>
            </w:r>
            <w:proofErr w:type="spellEnd"/>
            <w:r w:rsidRPr="00974E2B">
              <w:rPr>
                <w:lang w:val="ru-RU"/>
              </w:rPr>
              <w:t xml:space="preserve"> </w:t>
            </w:r>
            <w:proofErr w:type="gramStart"/>
            <w:r w:rsidRPr="00974E2B">
              <w:rPr>
                <w:lang w:val="ru-RU"/>
              </w:rPr>
              <w:t xml:space="preserve">/ </w:t>
            </w:r>
            <w:r w:rsidRPr="00974E2B">
              <w:rPr>
                <w:lang w:val="ru-RU"/>
              </w:rPr>
              <w:t xml:space="preserve"> </w:t>
            </w:r>
            <w:proofErr w:type="spellStart"/>
            <w:r w:rsidRPr="00974E2B">
              <w:rPr>
                <w:lang w:val="ru-RU"/>
              </w:rPr>
              <w:t>юридична</w:t>
            </w:r>
            <w:proofErr w:type="spellEnd"/>
            <w:proofErr w:type="gramEnd"/>
            <w:r w:rsidRPr="00974E2B">
              <w:rPr>
                <w:lang w:val="ru-RU"/>
              </w:rPr>
              <w:t xml:space="preserve"> особа </w:t>
            </w:r>
          </w:p>
        </w:tc>
        <w:tc>
          <w:tcPr>
            <w:tcW w:w="3061" w:type="dxa"/>
          </w:tcPr>
          <w:p w14:paraId="1B8CC48F" w14:textId="77777777" w:rsidR="00737524" w:rsidRPr="00974E2B" w:rsidRDefault="00737524">
            <w:pPr>
              <w:rPr>
                <w:lang w:val="ru-RU"/>
              </w:rPr>
            </w:pPr>
          </w:p>
        </w:tc>
      </w:tr>
      <w:tr w:rsidR="00737524" w14:paraId="7C74385D" w14:textId="77777777">
        <w:trPr>
          <w:jc w:val="center"/>
        </w:trPr>
        <w:tc>
          <w:tcPr>
            <w:tcW w:w="6803" w:type="dxa"/>
          </w:tcPr>
          <w:p w14:paraId="51C86696" w14:textId="77777777" w:rsidR="00737524" w:rsidRDefault="00974E2B">
            <w:proofErr w:type="spellStart"/>
            <w:r>
              <w:t>Адреса</w:t>
            </w:r>
            <w:proofErr w:type="spellEnd"/>
            <w:r>
              <w:t xml:space="preserve"> </w:t>
            </w:r>
            <w:proofErr w:type="spellStart"/>
            <w:r>
              <w:t>реєстрації</w:t>
            </w:r>
            <w:proofErr w:type="spellEnd"/>
          </w:p>
        </w:tc>
        <w:tc>
          <w:tcPr>
            <w:tcW w:w="3061" w:type="dxa"/>
          </w:tcPr>
          <w:p w14:paraId="1014790A" w14:textId="77777777" w:rsidR="00737524" w:rsidRDefault="00737524"/>
        </w:tc>
      </w:tr>
      <w:tr w:rsidR="00737524" w14:paraId="2E8EC005" w14:textId="77777777">
        <w:trPr>
          <w:jc w:val="center"/>
        </w:trPr>
        <w:tc>
          <w:tcPr>
            <w:tcW w:w="6803" w:type="dxa"/>
          </w:tcPr>
          <w:p w14:paraId="11A34FC8" w14:textId="77777777" w:rsidR="00737524" w:rsidRDefault="00974E2B">
            <w:r>
              <w:t>Фактична адреса місцезнаходження</w:t>
            </w:r>
          </w:p>
        </w:tc>
        <w:tc>
          <w:tcPr>
            <w:tcW w:w="3061" w:type="dxa"/>
          </w:tcPr>
          <w:p w14:paraId="41387935" w14:textId="77777777" w:rsidR="00737524" w:rsidRDefault="00737524"/>
        </w:tc>
      </w:tr>
      <w:tr w:rsidR="00737524" w:rsidRPr="00974E2B" w14:paraId="35856BDE" w14:textId="77777777">
        <w:trPr>
          <w:jc w:val="center"/>
        </w:trPr>
        <w:tc>
          <w:tcPr>
            <w:tcW w:w="6803" w:type="dxa"/>
          </w:tcPr>
          <w:p w14:paraId="35694A85" w14:textId="77777777" w:rsidR="00737524" w:rsidRPr="00974E2B" w:rsidRDefault="00974E2B">
            <w:pPr>
              <w:rPr>
                <w:lang w:val="ru-RU"/>
              </w:rPr>
            </w:pPr>
            <w:proofErr w:type="spellStart"/>
            <w:r w:rsidRPr="00974E2B">
              <w:rPr>
                <w:lang w:val="ru-RU"/>
              </w:rPr>
              <w:t>Контактний</w:t>
            </w:r>
            <w:proofErr w:type="spellEnd"/>
            <w:r w:rsidRPr="00974E2B">
              <w:rPr>
                <w:lang w:val="ru-RU"/>
              </w:rPr>
              <w:t xml:space="preserve"> номер телефону, </w:t>
            </w:r>
            <w:proofErr w:type="spellStart"/>
            <w:r w:rsidRPr="00974E2B">
              <w:rPr>
                <w:lang w:val="ru-RU"/>
              </w:rPr>
              <w:t>електронна</w:t>
            </w:r>
            <w:proofErr w:type="spellEnd"/>
            <w:r w:rsidRPr="00974E2B">
              <w:rPr>
                <w:lang w:val="ru-RU"/>
              </w:rPr>
              <w:t xml:space="preserve"> </w:t>
            </w:r>
            <w:proofErr w:type="spellStart"/>
            <w:r w:rsidRPr="00974E2B">
              <w:rPr>
                <w:lang w:val="ru-RU"/>
              </w:rPr>
              <w:t>пошта</w:t>
            </w:r>
            <w:proofErr w:type="spellEnd"/>
          </w:p>
        </w:tc>
        <w:tc>
          <w:tcPr>
            <w:tcW w:w="3061" w:type="dxa"/>
          </w:tcPr>
          <w:p w14:paraId="235CADD4" w14:textId="77777777" w:rsidR="00737524" w:rsidRPr="00974E2B" w:rsidRDefault="00737524">
            <w:pPr>
              <w:rPr>
                <w:lang w:val="ru-RU"/>
              </w:rPr>
            </w:pPr>
          </w:p>
        </w:tc>
      </w:tr>
      <w:tr w:rsidR="00737524" w:rsidRPr="00974E2B" w14:paraId="253A8A70" w14:textId="77777777">
        <w:trPr>
          <w:jc w:val="center"/>
        </w:trPr>
        <w:tc>
          <w:tcPr>
            <w:tcW w:w="6803" w:type="dxa"/>
          </w:tcPr>
          <w:p w14:paraId="5A87F2EC" w14:textId="77777777" w:rsidR="00737524" w:rsidRPr="00974E2B" w:rsidRDefault="00974E2B">
            <w:pPr>
              <w:rPr>
                <w:lang w:val="ru-RU"/>
              </w:rPr>
            </w:pPr>
            <w:proofErr w:type="spellStart"/>
            <w:r w:rsidRPr="00974E2B">
              <w:rPr>
                <w:lang w:val="ru-RU"/>
              </w:rPr>
              <w:t>Загальний</w:t>
            </w:r>
            <w:proofErr w:type="spellEnd"/>
            <w:r w:rsidRPr="00974E2B">
              <w:rPr>
                <w:lang w:val="ru-RU"/>
              </w:rPr>
              <w:t xml:space="preserve"> </w:t>
            </w:r>
            <w:proofErr w:type="spellStart"/>
            <w:r w:rsidRPr="00974E2B">
              <w:rPr>
                <w:lang w:val="ru-RU"/>
              </w:rPr>
              <w:t>досвід</w:t>
            </w:r>
            <w:proofErr w:type="spellEnd"/>
            <w:r w:rsidRPr="00974E2B">
              <w:rPr>
                <w:lang w:val="ru-RU"/>
              </w:rPr>
              <w:t xml:space="preserve"> </w:t>
            </w:r>
            <w:proofErr w:type="spellStart"/>
            <w:r w:rsidRPr="00974E2B">
              <w:rPr>
                <w:lang w:val="ru-RU"/>
              </w:rPr>
              <w:t>професійної</w:t>
            </w:r>
            <w:proofErr w:type="spellEnd"/>
            <w:r w:rsidRPr="00974E2B">
              <w:rPr>
                <w:lang w:val="ru-RU"/>
              </w:rPr>
              <w:t xml:space="preserve"> </w:t>
            </w:r>
            <w:proofErr w:type="spellStart"/>
            <w:r w:rsidRPr="00974E2B">
              <w:rPr>
                <w:lang w:val="ru-RU"/>
              </w:rPr>
              <w:t>діяльності</w:t>
            </w:r>
            <w:proofErr w:type="spellEnd"/>
            <w:r w:rsidRPr="00974E2B">
              <w:rPr>
                <w:lang w:val="ru-RU"/>
              </w:rPr>
              <w:t xml:space="preserve"> у </w:t>
            </w:r>
            <w:proofErr w:type="spellStart"/>
            <w:r w:rsidRPr="00974E2B">
              <w:rPr>
                <w:lang w:val="ru-RU"/>
              </w:rPr>
              <w:t>сфері</w:t>
            </w:r>
            <w:proofErr w:type="spellEnd"/>
            <w:r w:rsidRPr="00974E2B">
              <w:rPr>
                <w:lang w:val="ru-RU"/>
              </w:rPr>
              <w:t xml:space="preserve"> права (</w:t>
            </w:r>
            <w:proofErr w:type="spellStart"/>
            <w:r w:rsidRPr="00974E2B">
              <w:rPr>
                <w:lang w:val="ru-RU"/>
              </w:rPr>
              <w:t>років</w:t>
            </w:r>
            <w:proofErr w:type="spellEnd"/>
            <w:r w:rsidRPr="00974E2B">
              <w:rPr>
                <w:lang w:val="ru-RU"/>
              </w:rPr>
              <w:t>)</w:t>
            </w:r>
          </w:p>
        </w:tc>
        <w:tc>
          <w:tcPr>
            <w:tcW w:w="3061" w:type="dxa"/>
          </w:tcPr>
          <w:p w14:paraId="2C7F2852" w14:textId="77777777" w:rsidR="00737524" w:rsidRPr="00974E2B" w:rsidRDefault="00737524">
            <w:pPr>
              <w:rPr>
                <w:lang w:val="ru-RU"/>
              </w:rPr>
            </w:pPr>
          </w:p>
        </w:tc>
      </w:tr>
      <w:tr w:rsidR="00737524" w:rsidRPr="00974E2B" w14:paraId="330C93EC" w14:textId="77777777">
        <w:trPr>
          <w:jc w:val="center"/>
        </w:trPr>
        <w:tc>
          <w:tcPr>
            <w:tcW w:w="6803" w:type="dxa"/>
          </w:tcPr>
          <w:p w14:paraId="51DDAA73" w14:textId="77777777" w:rsidR="00737524" w:rsidRPr="00974E2B" w:rsidRDefault="00974E2B">
            <w:pPr>
              <w:rPr>
                <w:lang w:val="ru-RU"/>
              </w:rPr>
            </w:pPr>
            <w:proofErr w:type="spellStart"/>
            <w:r w:rsidRPr="00974E2B">
              <w:rPr>
                <w:lang w:val="ru-RU"/>
              </w:rPr>
              <w:t>Досвід</w:t>
            </w:r>
            <w:proofErr w:type="spellEnd"/>
            <w:r w:rsidRPr="00974E2B">
              <w:rPr>
                <w:lang w:val="ru-RU"/>
              </w:rPr>
              <w:t xml:space="preserve"> </w:t>
            </w:r>
            <w:proofErr w:type="spellStart"/>
            <w:r w:rsidRPr="00974E2B">
              <w:rPr>
                <w:lang w:val="ru-RU"/>
              </w:rPr>
              <w:t>юридичного</w:t>
            </w:r>
            <w:proofErr w:type="spellEnd"/>
            <w:r w:rsidRPr="00974E2B">
              <w:rPr>
                <w:lang w:val="ru-RU"/>
              </w:rPr>
              <w:t xml:space="preserve"> </w:t>
            </w:r>
            <w:proofErr w:type="spellStart"/>
            <w:r w:rsidRPr="00974E2B">
              <w:rPr>
                <w:lang w:val="ru-RU"/>
              </w:rPr>
              <w:t>супроводу</w:t>
            </w:r>
            <w:proofErr w:type="spellEnd"/>
            <w:r w:rsidRPr="00974E2B">
              <w:rPr>
                <w:lang w:val="ru-RU"/>
              </w:rPr>
              <w:t xml:space="preserve"> </w:t>
            </w:r>
            <w:proofErr w:type="spellStart"/>
            <w:r w:rsidRPr="00974E2B">
              <w:rPr>
                <w:lang w:val="ru-RU"/>
              </w:rPr>
              <w:t>організацій</w:t>
            </w:r>
            <w:proofErr w:type="spellEnd"/>
            <w:r w:rsidRPr="00974E2B">
              <w:rPr>
                <w:lang w:val="ru-RU"/>
              </w:rPr>
              <w:t xml:space="preserve"> та/</w:t>
            </w:r>
            <w:proofErr w:type="spellStart"/>
            <w:r w:rsidRPr="00974E2B">
              <w:rPr>
                <w:lang w:val="ru-RU"/>
              </w:rPr>
              <w:t>або</w:t>
            </w:r>
            <w:proofErr w:type="spellEnd"/>
            <w:r w:rsidRPr="00974E2B">
              <w:rPr>
                <w:lang w:val="ru-RU"/>
              </w:rPr>
              <w:t xml:space="preserve"> </w:t>
            </w:r>
            <w:proofErr w:type="spellStart"/>
            <w:r w:rsidRPr="00974E2B">
              <w:rPr>
                <w:lang w:val="ru-RU"/>
              </w:rPr>
              <w:t>проєктів</w:t>
            </w:r>
            <w:proofErr w:type="spellEnd"/>
            <w:r w:rsidRPr="00974E2B">
              <w:rPr>
                <w:lang w:val="ru-RU"/>
              </w:rPr>
              <w:t xml:space="preserve">, </w:t>
            </w:r>
            <w:proofErr w:type="spellStart"/>
            <w:r w:rsidRPr="00974E2B">
              <w:rPr>
                <w:lang w:val="ru-RU"/>
              </w:rPr>
              <w:t>що</w:t>
            </w:r>
            <w:proofErr w:type="spellEnd"/>
            <w:r w:rsidRPr="00974E2B">
              <w:rPr>
                <w:lang w:val="ru-RU"/>
              </w:rPr>
              <w:t xml:space="preserve"> </w:t>
            </w:r>
            <w:proofErr w:type="spellStart"/>
            <w:r w:rsidRPr="00974E2B">
              <w:rPr>
                <w:lang w:val="ru-RU"/>
              </w:rPr>
              <w:t>фінансуються</w:t>
            </w:r>
            <w:proofErr w:type="spellEnd"/>
            <w:r w:rsidRPr="00974E2B">
              <w:rPr>
                <w:lang w:val="ru-RU"/>
              </w:rPr>
              <w:t xml:space="preserve"> за </w:t>
            </w:r>
            <w:proofErr w:type="spellStart"/>
            <w:r w:rsidRPr="00974E2B">
              <w:rPr>
                <w:lang w:val="ru-RU"/>
              </w:rPr>
              <w:t>рахунок</w:t>
            </w:r>
            <w:proofErr w:type="spellEnd"/>
            <w:r w:rsidRPr="00974E2B">
              <w:rPr>
                <w:lang w:val="ru-RU"/>
              </w:rPr>
              <w:t xml:space="preserve"> </w:t>
            </w:r>
            <w:proofErr w:type="spellStart"/>
            <w:r w:rsidRPr="00974E2B">
              <w:rPr>
                <w:lang w:val="ru-RU"/>
              </w:rPr>
              <w:t>грантів</w:t>
            </w:r>
            <w:proofErr w:type="spellEnd"/>
            <w:r w:rsidRPr="00974E2B">
              <w:rPr>
                <w:lang w:val="ru-RU"/>
              </w:rPr>
              <w:t xml:space="preserve"> (</w:t>
            </w:r>
            <w:proofErr w:type="spellStart"/>
            <w:r w:rsidRPr="00974E2B">
              <w:rPr>
                <w:lang w:val="ru-RU"/>
              </w:rPr>
              <w:t>донорських</w:t>
            </w:r>
            <w:proofErr w:type="spellEnd"/>
            <w:r w:rsidRPr="00974E2B">
              <w:rPr>
                <w:lang w:val="ru-RU"/>
              </w:rPr>
              <w:t xml:space="preserve"> </w:t>
            </w:r>
            <w:proofErr w:type="spellStart"/>
            <w:r w:rsidRPr="00974E2B">
              <w:rPr>
                <w:lang w:val="ru-RU"/>
              </w:rPr>
              <w:t>коштів</w:t>
            </w:r>
            <w:proofErr w:type="spellEnd"/>
            <w:r w:rsidRPr="00974E2B">
              <w:rPr>
                <w:lang w:val="ru-RU"/>
              </w:rPr>
              <w:t>)</w:t>
            </w:r>
          </w:p>
        </w:tc>
        <w:tc>
          <w:tcPr>
            <w:tcW w:w="3061" w:type="dxa"/>
          </w:tcPr>
          <w:p w14:paraId="3FE0EDB8" w14:textId="77777777" w:rsidR="00737524" w:rsidRPr="00974E2B" w:rsidRDefault="00737524">
            <w:pPr>
              <w:rPr>
                <w:lang w:val="ru-RU"/>
              </w:rPr>
            </w:pPr>
          </w:p>
        </w:tc>
      </w:tr>
      <w:tr w:rsidR="00737524" w:rsidRPr="00974E2B" w14:paraId="15FEC38E" w14:textId="77777777">
        <w:trPr>
          <w:jc w:val="center"/>
        </w:trPr>
        <w:tc>
          <w:tcPr>
            <w:tcW w:w="6803" w:type="dxa"/>
          </w:tcPr>
          <w:p w14:paraId="3816B3AE" w14:textId="77777777" w:rsidR="00737524" w:rsidRPr="00974E2B" w:rsidRDefault="00974E2B">
            <w:pPr>
              <w:rPr>
                <w:lang w:val="ru-RU"/>
              </w:rPr>
            </w:pPr>
            <w:r w:rsidRPr="00974E2B">
              <w:rPr>
                <w:lang w:val="ru-RU"/>
              </w:rPr>
              <w:t xml:space="preserve">КВЕД (для ФОП / </w:t>
            </w:r>
            <w:proofErr w:type="spellStart"/>
            <w:r w:rsidRPr="00974E2B">
              <w:rPr>
                <w:lang w:val="ru-RU"/>
              </w:rPr>
              <w:t>юридич</w:t>
            </w:r>
            <w:r w:rsidRPr="00974E2B">
              <w:rPr>
                <w:lang w:val="ru-RU"/>
              </w:rPr>
              <w:t>них</w:t>
            </w:r>
            <w:proofErr w:type="spellEnd"/>
            <w:r w:rsidRPr="00974E2B">
              <w:rPr>
                <w:lang w:val="ru-RU"/>
              </w:rPr>
              <w:t xml:space="preserve"> </w:t>
            </w:r>
            <w:proofErr w:type="spellStart"/>
            <w:r w:rsidRPr="00974E2B">
              <w:rPr>
                <w:lang w:val="ru-RU"/>
              </w:rPr>
              <w:t>осіб</w:t>
            </w:r>
            <w:proofErr w:type="spellEnd"/>
            <w:r w:rsidRPr="00974E2B">
              <w:rPr>
                <w:lang w:val="ru-RU"/>
              </w:rPr>
              <w:t>)</w:t>
            </w:r>
          </w:p>
        </w:tc>
        <w:tc>
          <w:tcPr>
            <w:tcW w:w="3061" w:type="dxa"/>
          </w:tcPr>
          <w:p w14:paraId="59F7E450" w14:textId="77777777" w:rsidR="00737524" w:rsidRPr="00974E2B" w:rsidRDefault="00737524">
            <w:pPr>
              <w:rPr>
                <w:lang w:val="ru-RU"/>
              </w:rPr>
            </w:pPr>
          </w:p>
        </w:tc>
      </w:tr>
      <w:tr w:rsidR="00737524" w:rsidRPr="00974E2B" w14:paraId="27231CD3" w14:textId="77777777">
        <w:trPr>
          <w:jc w:val="center"/>
        </w:trPr>
        <w:tc>
          <w:tcPr>
            <w:tcW w:w="6803" w:type="dxa"/>
          </w:tcPr>
          <w:p w14:paraId="69A0E70A" w14:textId="77777777" w:rsidR="00737524" w:rsidRPr="00974E2B" w:rsidRDefault="00974E2B">
            <w:pPr>
              <w:rPr>
                <w:lang w:val="ru-RU"/>
              </w:rPr>
            </w:pPr>
            <w:proofErr w:type="spellStart"/>
            <w:r w:rsidRPr="00974E2B">
              <w:rPr>
                <w:lang w:val="ru-RU"/>
              </w:rPr>
              <w:t>Володіння</w:t>
            </w:r>
            <w:proofErr w:type="spellEnd"/>
            <w:r w:rsidRPr="00974E2B">
              <w:rPr>
                <w:lang w:val="ru-RU"/>
              </w:rPr>
              <w:t xml:space="preserve"> </w:t>
            </w:r>
            <w:proofErr w:type="spellStart"/>
            <w:r w:rsidRPr="00974E2B">
              <w:rPr>
                <w:lang w:val="ru-RU"/>
              </w:rPr>
              <w:t>мовами</w:t>
            </w:r>
            <w:proofErr w:type="spellEnd"/>
            <w:r w:rsidRPr="00974E2B">
              <w:rPr>
                <w:lang w:val="ru-RU"/>
              </w:rPr>
              <w:t xml:space="preserve"> (</w:t>
            </w:r>
            <w:proofErr w:type="spellStart"/>
            <w:r w:rsidRPr="00974E2B">
              <w:rPr>
                <w:lang w:val="ru-RU"/>
              </w:rPr>
              <w:t>рівень</w:t>
            </w:r>
            <w:proofErr w:type="spellEnd"/>
            <w:r w:rsidRPr="00974E2B">
              <w:rPr>
                <w:lang w:val="ru-RU"/>
              </w:rPr>
              <w:t xml:space="preserve">, у т.ч. </w:t>
            </w:r>
            <w:proofErr w:type="spellStart"/>
            <w:r w:rsidRPr="00974E2B">
              <w:rPr>
                <w:lang w:val="ru-RU"/>
              </w:rPr>
              <w:t>англійська</w:t>
            </w:r>
            <w:proofErr w:type="spellEnd"/>
            <w:r w:rsidRPr="00974E2B">
              <w:rPr>
                <w:lang w:val="ru-RU"/>
              </w:rPr>
              <w:t>)</w:t>
            </w:r>
          </w:p>
        </w:tc>
        <w:tc>
          <w:tcPr>
            <w:tcW w:w="3061" w:type="dxa"/>
          </w:tcPr>
          <w:p w14:paraId="5CCC5D46" w14:textId="77777777" w:rsidR="00737524" w:rsidRPr="00974E2B" w:rsidRDefault="00737524">
            <w:pPr>
              <w:rPr>
                <w:lang w:val="ru-RU"/>
              </w:rPr>
            </w:pPr>
          </w:p>
        </w:tc>
      </w:tr>
      <w:tr w:rsidR="00737524" w:rsidRPr="00974E2B" w14:paraId="483B5B9F" w14:textId="77777777">
        <w:trPr>
          <w:jc w:val="center"/>
        </w:trPr>
        <w:tc>
          <w:tcPr>
            <w:tcW w:w="6803" w:type="dxa"/>
          </w:tcPr>
          <w:p w14:paraId="09158EB1" w14:textId="77777777" w:rsidR="00737524" w:rsidRPr="00974E2B" w:rsidRDefault="00974E2B">
            <w:pPr>
              <w:rPr>
                <w:lang w:val="ru-RU"/>
              </w:rPr>
            </w:pPr>
            <w:proofErr w:type="spellStart"/>
            <w:r w:rsidRPr="00974E2B">
              <w:rPr>
                <w:lang w:val="ru-RU"/>
              </w:rPr>
              <w:t>Публікації</w:t>
            </w:r>
            <w:proofErr w:type="spellEnd"/>
            <w:r w:rsidRPr="00974E2B">
              <w:rPr>
                <w:lang w:val="ru-RU"/>
              </w:rPr>
              <w:t xml:space="preserve">, </w:t>
            </w:r>
            <w:proofErr w:type="spellStart"/>
            <w:r w:rsidRPr="00974E2B">
              <w:rPr>
                <w:lang w:val="ru-RU"/>
              </w:rPr>
              <w:t>аналітичні</w:t>
            </w:r>
            <w:proofErr w:type="spellEnd"/>
            <w:r w:rsidRPr="00974E2B">
              <w:rPr>
                <w:lang w:val="ru-RU"/>
              </w:rPr>
              <w:t>/</w:t>
            </w:r>
            <w:proofErr w:type="spellStart"/>
            <w:r w:rsidRPr="00974E2B">
              <w:rPr>
                <w:lang w:val="ru-RU"/>
              </w:rPr>
              <w:t>методичні</w:t>
            </w:r>
            <w:proofErr w:type="spellEnd"/>
            <w:r w:rsidRPr="00974E2B">
              <w:rPr>
                <w:lang w:val="ru-RU"/>
              </w:rPr>
              <w:t xml:space="preserve"> </w:t>
            </w:r>
            <w:proofErr w:type="spellStart"/>
            <w:r w:rsidRPr="00974E2B">
              <w:rPr>
                <w:lang w:val="ru-RU"/>
              </w:rPr>
              <w:t>матеріали</w:t>
            </w:r>
            <w:proofErr w:type="spellEnd"/>
            <w:r w:rsidRPr="00974E2B">
              <w:rPr>
                <w:lang w:val="ru-RU"/>
              </w:rPr>
              <w:t xml:space="preserve">, </w:t>
            </w:r>
            <w:proofErr w:type="spellStart"/>
            <w:r w:rsidRPr="00974E2B">
              <w:rPr>
                <w:lang w:val="ru-RU"/>
              </w:rPr>
              <w:t>навчальні</w:t>
            </w:r>
            <w:proofErr w:type="spellEnd"/>
            <w:r w:rsidRPr="00974E2B">
              <w:rPr>
                <w:lang w:val="ru-RU"/>
              </w:rPr>
              <w:t xml:space="preserve"> заходи (</w:t>
            </w:r>
            <w:proofErr w:type="spellStart"/>
            <w:r w:rsidRPr="00974E2B">
              <w:rPr>
                <w:lang w:val="ru-RU"/>
              </w:rPr>
              <w:t>посилання</w:t>
            </w:r>
            <w:proofErr w:type="spellEnd"/>
            <w:r w:rsidRPr="00974E2B">
              <w:rPr>
                <w:lang w:val="ru-RU"/>
              </w:rPr>
              <w:t xml:space="preserve">, за </w:t>
            </w:r>
            <w:proofErr w:type="spellStart"/>
            <w:r w:rsidRPr="00974E2B">
              <w:rPr>
                <w:lang w:val="ru-RU"/>
              </w:rPr>
              <w:t>наявності</w:t>
            </w:r>
            <w:proofErr w:type="spellEnd"/>
            <w:r w:rsidRPr="00974E2B">
              <w:rPr>
                <w:lang w:val="ru-RU"/>
              </w:rPr>
              <w:t>)</w:t>
            </w:r>
          </w:p>
        </w:tc>
        <w:tc>
          <w:tcPr>
            <w:tcW w:w="3061" w:type="dxa"/>
          </w:tcPr>
          <w:p w14:paraId="1B0FCD15" w14:textId="77777777" w:rsidR="00737524" w:rsidRPr="00974E2B" w:rsidRDefault="00737524">
            <w:pPr>
              <w:rPr>
                <w:lang w:val="ru-RU"/>
              </w:rPr>
            </w:pPr>
          </w:p>
        </w:tc>
      </w:tr>
      <w:tr w:rsidR="00737524" w:rsidRPr="00974E2B" w14:paraId="2A97B7E1" w14:textId="77777777">
        <w:trPr>
          <w:jc w:val="center"/>
        </w:trPr>
        <w:tc>
          <w:tcPr>
            <w:tcW w:w="6803" w:type="dxa"/>
          </w:tcPr>
          <w:p w14:paraId="2836B70F" w14:textId="77777777" w:rsidR="00737524" w:rsidRPr="00974E2B" w:rsidRDefault="00974E2B">
            <w:pPr>
              <w:rPr>
                <w:lang w:val="ru-RU"/>
              </w:rPr>
            </w:pPr>
            <w:proofErr w:type="spellStart"/>
            <w:r w:rsidRPr="00974E2B">
              <w:rPr>
                <w:lang w:val="ru-RU"/>
              </w:rPr>
              <w:t>Банківські</w:t>
            </w:r>
            <w:proofErr w:type="spellEnd"/>
            <w:r w:rsidRPr="00974E2B">
              <w:rPr>
                <w:lang w:val="ru-RU"/>
              </w:rPr>
              <w:t xml:space="preserve"> </w:t>
            </w:r>
            <w:proofErr w:type="spellStart"/>
            <w:r w:rsidRPr="00974E2B">
              <w:rPr>
                <w:lang w:val="ru-RU"/>
              </w:rPr>
              <w:t>реквізити</w:t>
            </w:r>
            <w:proofErr w:type="spellEnd"/>
            <w:r w:rsidRPr="00974E2B">
              <w:rPr>
                <w:lang w:val="ru-RU"/>
              </w:rPr>
              <w:t xml:space="preserve"> (</w:t>
            </w:r>
            <w:r>
              <w:t>IBAN</w:t>
            </w:r>
            <w:r w:rsidRPr="00974E2B">
              <w:rPr>
                <w:lang w:val="ru-RU"/>
              </w:rPr>
              <w:t xml:space="preserve">, </w:t>
            </w:r>
            <w:proofErr w:type="spellStart"/>
            <w:r w:rsidRPr="00974E2B">
              <w:rPr>
                <w:lang w:val="ru-RU"/>
              </w:rPr>
              <w:t>назва</w:t>
            </w:r>
            <w:proofErr w:type="spellEnd"/>
            <w:r w:rsidRPr="00974E2B">
              <w:rPr>
                <w:lang w:val="ru-RU"/>
              </w:rPr>
              <w:t xml:space="preserve"> банку)</w:t>
            </w:r>
          </w:p>
        </w:tc>
        <w:tc>
          <w:tcPr>
            <w:tcW w:w="3061" w:type="dxa"/>
          </w:tcPr>
          <w:p w14:paraId="56197B30" w14:textId="77777777" w:rsidR="00737524" w:rsidRPr="00974E2B" w:rsidRDefault="00737524">
            <w:pPr>
              <w:rPr>
                <w:lang w:val="ru-RU"/>
              </w:rPr>
            </w:pPr>
          </w:p>
        </w:tc>
      </w:tr>
      <w:tr w:rsidR="00737524" w:rsidRPr="00974E2B" w14:paraId="27A65080" w14:textId="77777777">
        <w:trPr>
          <w:jc w:val="center"/>
        </w:trPr>
        <w:tc>
          <w:tcPr>
            <w:tcW w:w="6803" w:type="dxa"/>
          </w:tcPr>
          <w:p w14:paraId="19760B9B" w14:textId="77777777" w:rsidR="00737524" w:rsidRPr="00974E2B" w:rsidRDefault="00974E2B">
            <w:pPr>
              <w:rPr>
                <w:lang w:val="ru-RU"/>
              </w:rPr>
            </w:pPr>
            <w:proofErr w:type="spellStart"/>
            <w:r w:rsidRPr="00974E2B">
              <w:rPr>
                <w:lang w:val="ru-RU"/>
              </w:rPr>
              <w:t>Наявність</w:t>
            </w:r>
            <w:proofErr w:type="spellEnd"/>
            <w:r w:rsidRPr="00974E2B">
              <w:rPr>
                <w:lang w:val="ru-RU"/>
              </w:rPr>
              <w:t xml:space="preserve"> </w:t>
            </w:r>
            <w:proofErr w:type="spellStart"/>
            <w:r w:rsidRPr="00974E2B">
              <w:rPr>
                <w:lang w:val="ru-RU"/>
              </w:rPr>
              <w:t>обмежень</w:t>
            </w:r>
            <w:proofErr w:type="spellEnd"/>
            <w:r w:rsidRPr="00974E2B">
              <w:rPr>
                <w:lang w:val="ru-RU"/>
              </w:rPr>
              <w:t xml:space="preserve"> у </w:t>
            </w:r>
            <w:proofErr w:type="spellStart"/>
            <w:r w:rsidRPr="00974E2B">
              <w:rPr>
                <w:lang w:val="ru-RU"/>
              </w:rPr>
              <w:t>діяльності</w:t>
            </w:r>
            <w:proofErr w:type="spellEnd"/>
            <w:r w:rsidRPr="00974E2B">
              <w:rPr>
                <w:lang w:val="ru-RU"/>
              </w:rPr>
              <w:t xml:space="preserve"> (</w:t>
            </w:r>
            <w:proofErr w:type="spellStart"/>
            <w:r w:rsidRPr="00974E2B">
              <w:rPr>
                <w:lang w:val="ru-RU"/>
              </w:rPr>
              <w:t>включаючи</w:t>
            </w:r>
            <w:proofErr w:type="spellEnd"/>
            <w:r w:rsidRPr="00974E2B">
              <w:rPr>
                <w:lang w:val="ru-RU"/>
              </w:rPr>
              <w:t xml:space="preserve"> </w:t>
            </w:r>
            <w:proofErr w:type="spellStart"/>
            <w:r w:rsidRPr="00974E2B">
              <w:rPr>
                <w:lang w:val="ru-RU"/>
              </w:rPr>
              <w:t>санкції</w:t>
            </w:r>
            <w:proofErr w:type="spellEnd"/>
            <w:r w:rsidRPr="00974E2B">
              <w:rPr>
                <w:lang w:val="ru-RU"/>
              </w:rPr>
              <w:t>)</w:t>
            </w:r>
          </w:p>
        </w:tc>
        <w:tc>
          <w:tcPr>
            <w:tcW w:w="3061" w:type="dxa"/>
          </w:tcPr>
          <w:p w14:paraId="60A7FD1E" w14:textId="77777777" w:rsidR="00737524" w:rsidRPr="00974E2B" w:rsidRDefault="00737524">
            <w:pPr>
              <w:rPr>
                <w:lang w:val="ru-RU"/>
              </w:rPr>
            </w:pPr>
          </w:p>
        </w:tc>
      </w:tr>
      <w:tr w:rsidR="00737524" w:rsidRPr="00974E2B" w14:paraId="1448E43D" w14:textId="77777777">
        <w:trPr>
          <w:jc w:val="center"/>
        </w:trPr>
        <w:tc>
          <w:tcPr>
            <w:tcW w:w="6803" w:type="dxa"/>
          </w:tcPr>
          <w:p w14:paraId="326B07DB" w14:textId="77777777" w:rsidR="00737524" w:rsidRPr="00974E2B" w:rsidRDefault="00974E2B">
            <w:pPr>
              <w:rPr>
                <w:lang w:val="ru-RU"/>
              </w:rPr>
            </w:pPr>
            <w:r w:rsidRPr="00974E2B">
              <w:rPr>
                <w:lang w:val="ru-RU"/>
              </w:rPr>
              <w:t xml:space="preserve">Сайт / </w:t>
            </w:r>
            <w:proofErr w:type="spellStart"/>
            <w:r w:rsidRPr="00974E2B">
              <w:rPr>
                <w:lang w:val="ru-RU"/>
              </w:rPr>
              <w:t>професійний</w:t>
            </w:r>
            <w:proofErr w:type="spellEnd"/>
            <w:r w:rsidRPr="00974E2B">
              <w:rPr>
                <w:lang w:val="ru-RU"/>
              </w:rPr>
              <w:t xml:space="preserve"> </w:t>
            </w:r>
            <w:proofErr w:type="spellStart"/>
            <w:r w:rsidRPr="00974E2B">
              <w:rPr>
                <w:lang w:val="ru-RU"/>
              </w:rPr>
              <w:t>профіль</w:t>
            </w:r>
            <w:proofErr w:type="spellEnd"/>
            <w:r w:rsidRPr="00974E2B">
              <w:rPr>
                <w:lang w:val="ru-RU"/>
              </w:rPr>
              <w:t xml:space="preserve"> (</w:t>
            </w:r>
            <w:proofErr w:type="spellStart"/>
            <w:r w:rsidRPr="00974E2B">
              <w:rPr>
                <w:lang w:val="ru-RU"/>
              </w:rPr>
              <w:t>якщо</w:t>
            </w:r>
            <w:proofErr w:type="spellEnd"/>
            <w:r w:rsidRPr="00974E2B">
              <w:rPr>
                <w:lang w:val="ru-RU"/>
              </w:rPr>
              <w:t xml:space="preserve"> є)</w:t>
            </w:r>
          </w:p>
        </w:tc>
        <w:tc>
          <w:tcPr>
            <w:tcW w:w="3061" w:type="dxa"/>
          </w:tcPr>
          <w:p w14:paraId="4F192FBA" w14:textId="77777777" w:rsidR="00737524" w:rsidRPr="00974E2B" w:rsidRDefault="00737524">
            <w:pPr>
              <w:rPr>
                <w:lang w:val="ru-RU"/>
              </w:rPr>
            </w:pPr>
          </w:p>
        </w:tc>
      </w:tr>
    </w:tbl>
    <w:p w14:paraId="4B68C0B1" w14:textId="77777777" w:rsidR="00737524" w:rsidRPr="00974E2B" w:rsidRDefault="00737524">
      <w:pPr>
        <w:rPr>
          <w:lang w:val="ru-RU"/>
        </w:rPr>
      </w:pPr>
    </w:p>
    <w:p w14:paraId="0CB5198D" w14:textId="77777777" w:rsidR="00737524" w:rsidRPr="00974E2B" w:rsidRDefault="00974E2B">
      <w:pPr>
        <w:rPr>
          <w:lang w:val="ru-RU"/>
        </w:rPr>
      </w:pPr>
      <w:r w:rsidRPr="00974E2B">
        <w:rPr>
          <w:lang w:val="ru-RU"/>
        </w:rPr>
        <w:t xml:space="preserve">Посада, </w:t>
      </w:r>
      <w:proofErr w:type="spellStart"/>
      <w:r w:rsidRPr="00974E2B">
        <w:rPr>
          <w:lang w:val="ru-RU"/>
        </w:rPr>
        <w:t>назва</w:t>
      </w:r>
      <w:proofErr w:type="spellEnd"/>
      <w:r w:rsidRPr="00974E2B">
        <w:rPr>
          <w:lang w:val="ru-RU"/>
        </w:rPr>
        <w:t xml:space="preserve"> (ПІБ) </w:t>
      </w:r>
      <w:proofErr w:type="spellStart"/>
      <w:r w:rsidRPr="00974E2B">
        <w:rPr>
          <w:lang w:val="ru-RU"/>
        </w:rPr>
        <w:t>учасника</w:t>
      </w:r>
      <w:proofErr w:type="spellEnd"/>
      <w:r w:rsidRPr="00974E2B">
        <w:rPr>
          <w:lang w:val="ru-RU"/>
        </w:rPr>
        <w:t xml:space="preserve">        ______________        </w:t>
      </w:r>
      <w:proofErr w:type="spellStart"/>
      <w:r w:rsidRPr="00974E2B">
        <w:rPr>
          <w:lang w:val="ru-RU"/>
        </w:rPr>
        <w:t>Ініціали</w:t>
      </w:r>
      <w:proofErr w:type="spellEnd"/>
      <w:r w:rsidRPr="00974E2B">
        <w:rPr>
          <w:lang w:val="ru-RU"/>
        </w:rPr>
        <w:t xml:space="preserve">, </w:t>
      </w:r>
      <w:proofErr w:type="spellStart"/>
      <w:r w:rsidRPr="00974E2B">
        <w:rPr>
          <w:lang w:val="ru-RU"/>
        </w:rPr>
        <w:t>прізвище</w:t>
      </w:r>
      <w:proofErr w:type="spellEnd"/>
    </w:p>
    <w:p w14:paraId="1AA1E222" w14:textId="77777777" w:rsidR="00737524" w:rsidRPr="00974E2B" w:rsidRDefault="00974E2B">
      <w:pPr>
        <w:rPr>
          <w:lang w:val="ru-RU"/>
        </w:rPr>
      </w:pPr>
      <w:r w:rsidRPr="00974E2B">
        <w:rPr>
          <w:lang w:val="ru-RU"/>
        </w:rPr>
        <w:t>(</w:t>
      </w:r>
      <w:proofErr w:type="spellStart"/>
      <w:r w:rsidRPr="00974E2B">
        <w:rPr>
          <w:lang w:val="ru-RU"/>
        </w:rPr>
        <w:t>підпис</w:t>
      </w:r>
      <w:proofErr w:type="spellEnd"/>
      <w:r w:rsidRPr="00974E2B">
        <w:rPr>
          <w:lang w:val="ru-RU"/>
        </w:rPr>
        <w:t xml:space="preserve">, печатка за </w:t>
      </w:r>
      <w:proofErr w:type="spellStart"/>
      <w:r w:rsidRPr="00974E2B">
        <w:rPr>
          <w:lang w:val="ru-RU"/>
        </w:rPr>
        <w:t>наявності</w:t>
      </w:r>
      <w:proofErr w:type="spellEnd"/>
      <w:r w:rsidRPr="00974E2B">
        <w:rPr>
          <w:lang w:val="ru-RU"/>
        </w:rPr>
        <w:t>)</w:t>
      </w:r>
    </w:p>
    <w:p w14:paraId="4F6CF6C3" w14:textId="77777777" w:rsidR="00737524" w:rsidRPr="00974E2B" w:rsidRDefault="00974E2B">
      <w:pPr>
        <w:rPr>
          <w:lang w:val="ru-RU"/>
        </w:rPr>
      </w:pPr>
      <w:r w:rsidRPr="00974E2B">
        <w:rPr>
          <w:lang w:val="ru-RU"/>
        </w:rPr>
        <w:t>Дата: «___» __________ 2026 р.</w:t>
      </w:r>
    </w:p>
    <w:sectPr w:rsidR="00737524" w:rsidRPr="00974E2B" w:rsidSect="00034616">
      <w:pgSz w:w="11906" w:h="16838"/>
      <w:pgMar w:top="1020" w:right="794" w:bottom="1020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737524"/>
    <w:rsid w:val="00974E2B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F57FF9F"/>
  <w14:defaultImageDpi w14:val="300"/>
  <w15:docId w15:val="{2FF85E19-D44D-441C-9DED-1CA1D6A81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  <w:pPr>
      <w:spacing w:after="80" w:line="259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і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і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і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и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и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и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у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af5">
    <w:name w:val="Quote"/>
    <w:basedOn w:val="a1"/>
    <w:next w:val="a1"/>
    <w:link w:val="af6"/>
    <w:uiPriority w:val="29"/>
    <w:qFormat/>
    <w:rsid w:val="00FC693F"/>
    <w:rPr>
      <w:i/>
      <w:iCs/>
      <w:color w:val="000000" w:themeColor="text1"/>
    </w:rPr>
  </w:style>
  <w:style w:type="character" w:customStyle="1" w:styleId="af6">
    <w:name w:val="Цитата Знак"/>
    <w:basedOn w:val="a2"/>
    <w:link w:val="af5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7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8">
    <w:name w:val="Strong"/>
    <w:basedOn w:val="a2"/>
    <w:uiPriority w:val="22"/>
    <w:qFormat/>
    <w:rsid w:val="00FC693F"/>
    <w:rPr>
      <w:b/>
      <w:bCs/>
    </w:rPr>
  </w:style>
  <w:style w:type="character" w:styleId="af9">
    <w:name w:val="Emphasis"/>
    <w:basedOn w:val="a2"/>
    <w:uiPriority w:val="20"/>
    <w:qFormat/>
    <w:rsid w:val="00FC693F"/>
    <w:rPr>
      <w:i/>
      <w:iCs/>
    </w:rPr>
  </w:style>
  <w:style w:type="paragraph" w:styleId="afa">
    <w:name w:val="Intense Quote"/>
    <w:basedOn w:val="a1"/>
    <w:next w:val="a1"/>
    <w:link w:val="afb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b">
    <w:name w:val="Насичена цитата Знак"/>
    <w:basedOn w:val="a2"/>
    <w:link w:val="afa"/>
    <w:uiPriority w:val="30"/>
    <w:rsid w:val="00FC693F"/>
    <w:rPr>
      <w:b/>
      <w:bCs/>
      <w:i/>
      <w:iCs/>
      <w:color w:val="4F81BD" w:themeColor="accent1"/>
    </w:rPr>
  </w:style>
  <w:style w:type="character" w:styleId="afc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d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e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f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f0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1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2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3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1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27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37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41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51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61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4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12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28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38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42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52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62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5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13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29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39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43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53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63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4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10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20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30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40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a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10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20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30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40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50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60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7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11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21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31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41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b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11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21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31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41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51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61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12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22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32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42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c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12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22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32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42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52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62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a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10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20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30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40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50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60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6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9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2d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3b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44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54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64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7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a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2e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3c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45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55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65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8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b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2f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3d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46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56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66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9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c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2f0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3e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47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57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67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637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1000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Veronika</cp:lastModifiedBy>
  <cp:revision>2</cp:revision>
  <dcterms:created xsi:type="dcterms:W3CDTF">2026-07-22T10:43:00Z</dcterms:created>
  <dcterms:modified xsi:type="dcterms:W3CDTF">2026-07-22T10:43:00Z</dcterms:modified>
  <cp:category/>
</cp:coreProperties>
</file>